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QMS系统采购合同（标准版）</w:t>
      </w:r>
    </w:p>
    <w:p>
      <w:r>
        <w:t>合同编号：____________________</w:t>
      </w:r>
    </w:p>
    <w:p>
      <w:r>
        <w:t>签订日期：____年____月____日</w:t>
      </w:r>
    </w:p>
    <w:p/>
    <w:p>
      <w:r>
        <w:t>甲方（采购方）：________________________________</w:t>
      </w:r>
    </w:p>
    <w:p>
      <w:r>
        <w:t>地址：__________________________________________</w:t>
      </w:r>
    </w:p>
    <w:p>
      <w:r>
        <w:t>联系方式：______________________________________</w:t>
      </w:r>
    </w:p>
    <w:p/>
    <w:p>
      <w:r>
        <w:t>乙方（供应方）：________________________________</w:t>
      </w:r>
    </w:p>
    <w:p>
      <w:r>
        <w:t>地址：__________________________________________</w:t>
      </w:r>
    </w:p>
    <w:p>
      <w:r>
        <w:t>联系方式：______________________________________</w:t>
      </w:r>
    </w:p>
    <w:p/>
    <w:p>
      <w:pPr>
        <w:pStyle w:val="Heading1"/>
      </w:pPr>
      <w:r>
        <w:t>一、合同标的</w:t>
      </w:r>
    </w:p>
    <w:p>
      <w:r>
        <w:t>1.  软件产品：乙方提供的QMS系统，版本号：____________________</w:t>
      </w:r>
    </w:p>
    <w:p>
      <w:r>
        <w:t>2.  实施服务：系统部署、配置、数据迁移、培训等实施服务</w:t>
      </w:r>
    </w:p>
    <w:p>
      <w:r>
        <w:t>3.  运维服务：系统维护、技术支持、升级等服务</w:t>
      </w:r>
    </w:p>
    <w:p>
      <w:r>
        <w:t>4.  交付物：软件安装包、实施文档、培训课件、运维手册等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